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581675" w14:textId="77777777" w:rsidR="00356575" w:rsidRDefault="00356575" w:rsidP="00D01F26">
      <w:pPr>
        <w:spacing w:after="120"/>
        <w:jc w:val="center"/>
        <w:rPr>
          <w:rFonts w:asciiTheme="majorHAnsi" w:hAnsiTheme="majorHAnsi" w:cstheme="majorHAnsi"/>
          <w:b/>
          <w:bCs/>
          <w:sz w:val="24"/>
          <w:szCs w:val="24"/>
          <w:lang w:val="ca-ES"/>
        </w:rPr>
      </w:pPr>
    </w:p>
    <w:p w14:paraId="7CDF40BA" w14:textId="78BBEEED" w:rsidR="00822F7E" w:rsidRPr="00A903F0" w:rsidRDefault="00356575" w:rsidP="00D01F26">
      <w:pPr>
        <w:spacing w:after="120"/>
        <w:jc w:val="center"/>
        <w:rPr>
          <w:rFonts w:asciiTheme="majorHAnsi" w:hAnsiTheme="majorHAnsi" w:cstheme="majorHAnsi"/>
          <w:b/>
          <w:bCs/>
          <w:sz w:val="28"/>
          <w:szCs w:val="28"/>
          <w:lang w:val="ca-ES"/>
        </w:rPr>
      </w:pPr>
      <w:r w:rsidRPr="00A903F0">
        <w:rPr>
          <w:rFonts w:asciiTheme="majorHAnsi" w:hAnsiTheme="majorHAnsi" w:cstheme="majorHAnsi"/>
          <w:b/>
          <w:bCs/>
          <w:sz w:val="28"/>
          <w:szCs w:val="28"/>
          <w:lang w:val="ca-ES"/>
        </w:rPr>
        <w:t xml:space="preserve">ANNEX </w:t>
      </w:r>
      <w:r w:rsidR="008A70F5">
        <w:rPr>
          <w:rFonts w:asciiTheme="majorHAnsi" w:hAnsiTheme="majorHAnsi" w:cstheme="majorHAnsi"/>
          <w:b/>
          <w:bCs/>
          <w:sz w:val="28"/>
          <w:szCs w:val="28"/>
          <w:lang w:val="ca-ES"/>
        </w:rPr>
        <w:t>10</w:t>
      </w:r>
      <w:r w:rsidRPr="00A903F0">
        <w:rPr>
          <w:rFonts w:asciiTheme="majorHAnsi" w:hAnsiTheme="majorHAnsi" w:cstheme="majorHAnsi"/>
          <w:b/>
          <w:bCs/>
          <w:sz w:val="28"/>
          <w:szCs w:val="28"/>
          <w:lang w:val="ca-ES"/>
        </w:rPr>
        <w:t>. CERTIFICAT DE DESPESES INDIRECTES</w:t>
      </w:r>
    </w:p>
    <w:p w14:paraId="1BC329BE" w14:textId="77777777" w:rsidR="00822F7E" w:rsidRPr="00BF4B65" w:rsidRDefault="00822F7E" w:rsidP="00D01F26">
      <w:pPr>
        <w:spacing w:after="120"/>
        <w:jc w:val="both"/>
        <w:rPr>
          <w:rFonts w:asciiTheme="majorHAnsi" w:hAnsiTheme="majorHAnsi" w:cstheme="majorHAnsi"/>
          <w:sz w:val="24"/>
          <w:szCs w:val="24"/>
          <w:lang w:val="ca-ES"/>
        </w:rPr>
      </w:pPr>
    </w:p>
    <w:p w14:paraId="4A0A027A" w14:textId="77777777" w:rsidR="008A70F5" w:rsidRDefault="00356575" w:rsidP="00D01F26">
      <w:pPr>
        <w:spacing w:after="120"/>
        <w:jc w:val="both"/>
        <w:rPr>
          <w:rFonts w:asciiTheme="majorHAnsi" w:hAnsiTheme="majorHAnsi" w:cstheme="majorHAnsi"/>
          <w:sz w:val="24"/>
          <w:szCs w:val="24"/>
          <w:lang w:val="ca-ES"/>
        </w:rPr>
      </w:pPr>
      <w:r w:rsidRPr="00BF4B65">
        <w:rPr>
          <w:rFonts w:asciiTheme="majorHAnsi" w:hAnsiTheme="majorHAnsi" w:cstheme="majorHAnsi"/>
          <w:sz w:val="24"/>
          <w:szCs w:val="24"/>
          <w:lang w:val="ca-ES"/>
        </w:rPr>
        <w:t xml:space="preserve">Jo, ____________________________________________, amb DNI ________________, </w:t>
      </w:r>
      <w:r w:rsidR="008A70F5">
        <w:rPr>
          <w:rFonts w:asciiTheme="majorHAnsi" w:hAnsiTheme="majorHAnsi" w:cstheme="majorHAnsi"/>
          <w:sz w:val="24"/>
          <w:szCs w:val="24"/>
          <w:lang w:val="ca-ES"/>
        </w:rPr>
        <w:t xml:space="preserve">com a secretari/ària </w:t>
      </w:r>
      <w:r w:rsidRPr="00BF4B65">
        <w:rPr>
          <w:rFonts w:asciiTheme="majorHAnsi" w:hAnsiTheme="majorHAnsi" w:cstheme="majorHAnsi"/>
          <w:sz w:val="24"/>
          <w:szCs w:val="24"/>
          <w:lang w:val="ca-ES"/>
        </w:rPr>
        <w:t>de</w:t>
      </w:r>
      <w:r w:rsidR="008A70F5">
        <w:rPr>
          <w:rFonts w:asciiTheme="majorHAnsi" w:hAnsiTheme="majorHAnsi" w:cstheme="majorHAnsi"/>
          <w:sz w:val="24"/>
          <w:szCs w:val="24"/>
          <w:lang w:val="ca-ES"/>
        </w:rPr>
        <w:t xml:space="preserve"> l’entitat</w:t>
      </w:r>
      <w:r w:rsidRPr="00BF4B65">
        <w:rPr>
          <w:rFonts w:asciiTheme="majorHAnsi" w:hAnsiTheme="majorHAnsi" w:cstheme="majorHAnsi"/>
          <w:sz w:val="24"/>
          <w:szCs w:val="24"/>
          <w:lang w:val="ca-ES"/>
        </w:rPr>
        <w:t xml:space="preserve"> _____________________________</w:t>
      </w:r>
      <w:r w:rsidR="008A70F5">
        <w:rPr>
          <w:rFonts w:asciiTheme="majorHAnsi" w:hAnsiTheme="majorHAnsi" w:cstheme="majorHAnsi"/>
          <w:sz w:val="24"/>
          <w:szCs w:val="24"/>
          <w:lang w:val="ca-ES"/>
        </w:rPr>
        <w:t>________</w:t>
      </w:r>
      <w:r w:rsidRPr="00BF4B65">
        <w:rPr>
          <w:rFonts w:asciiTheme="majorHAnsi" w:hAnsiTheme="majorHAnsi" w:cstheme="majorHAnsi"/>
          <w:sz w:val="24"/>
          <w:szCs w:val="24"/>
          <w:lang w:val="ca-ES"/>
        </w:rPr>
        <w:t>,</w:t>
      </w:r>
      <w:r w:rsidR="008A70F5">
        <w:rPr>
          <w:rFonts w:asciiTheme="majorHAnsi" w:hAnsiTheme="majorHAnsi" w:cstheme="majorHAnsi"/>
          <w:sz w:val="24"/>
          <w:szCs w:val="24"/>
          <w:lang w:val="ca-ES"/>
        </w:rPr>
        <w:t xml:space="preserve"> amb CIF _____________</w:t>
      </w:r>
    </w:p>
    <w:p w14:paraId="1E111066" w14:textId="77777777" w:rsidR="0012106C" w:rsidRDefault="00356575" w:rsidP="00D01F26">
      <w:pPr>
        <w:spacing w:after="120"/>
        <w:jc w:val="both"/>
        <w:rPr>
          <w:rFonts w:asciiTheme="majorHAnsi" w:hAnsiTheme="majorHAnsi" w:cstheme="majorHAnsi"/>
          <w:b/>
          <w:bCs/>
          <w:sz w:val="24"/>
          <w:szCs w:val="24"/>
          <w:lang w:val="ca-ES"/>
        </w:rPr>
      </w:pPr>
      <w:r w:rsidRPr="008A70F5">
        <w:rPr>
          <w:rFonts w:asciiTheme="majorHAnsi" w:hAnsiTheme="majorHAnsi" w:cstheme="majorHAnsi"/>
          <w:b/>
          <w:bCs/>
          <w:sz w:val="24"/>
          <w:szCs w:val="24"/>
          <w:lang w:val="ca-ES"/>
        </w:rPr>
        <w:t xml:space="preserve">CERTIFICO </w:t>
      </w:r>
    </w:p>
    <w:p w14:paraId="4F807496" w14:textId="72386094" w:rsidR="0012106C" w:rsidRDefault="0012106C" w:rsidP="00D01F26">
      <w:pPr>
        <w:spacing w:after="120"/>
        <w:jc w:val="both"/>
        <w:rPr>
          <w:rFonts w:asciiTheme="majorHAnsi" w:hAnsiTheme="majorHAnsi" w:cstheme="majorHAnsi"/>
          <w:sz w:val="24"/>
          <w:szCs w:val="24"/>
          <w:lang w:val="ca-ES"/>
        </w:rPr>
      </w:pPr>
      <w:r>
        <w:rPr>
          <w:rFonts w:asciiTheme="majorHAnsi" w:hAnsiTheme="majorHAnsi" w:cstheme="majorHAnsi"/>
          <w:sz w:val="24"/>
          <w:szCs w:val="24"/>
          <w:lang w:val="ca-ES"/>
        </w:rPr>
        <w:t>Q</w:t>
      </w:r>
      <w:r w:rsidR="00356575" w:rsidRPr="00BF4B65">
        <w:rPr>
          <w:rFonts w:asciiTheme="majorHAnsi" w:hAnsiTheme="majorHAnsi" w:cstheme="majorHAnsi"/>
          <w:sz w:val="24"/>
          <w:szCs w:val="24"/>
          <w:lang w:val="ca-ES"/>
        </w:rPr>
        <w:t>ue les despeses indirectes imputades al projecte</w:t>
      </w:r>
      <w:r w:rsidR="008A70F5">
        <w:rPr>
          <w:rFonts w:asciiTheme="majorHAnsi" w:hAnsiTheme="majorHAnsi" w:cstheme="majorHAnsi"/>
          <w:sz w:val="24"/>
          <w:szCs w:val="24"/>
          <w:lang w:val="ca-ES"/>
        </w:rPr>
        <w:t xml:space="preserve"> ____</w:t>
      </w:r>
      <w:r w:rsidR="0022580A">
        <w:rPr>
          <w:rFonts w:asciiTheme="majorHAnsi" w:hAnsiTheme="majorHAnsi" w:cstheme="majorHAnsi"/>
          <w:sz w:val="24"/>
          <w:szCs w:val="24"/>
          <w:lang w:val="ca-ES"/>
        </w:rPr>
        <w:t xml:space="preserve">/26 </w:t>
      </w:r>
      <w:r w:rsidR="008A70F5">
        <w:rPr>
          <w:rFonts w:asciiTheme="majorHAnsi" w:hAnsiTheme="majorHAnsi" w:cstheme="majorHAnsi"/>
          <w:sz w:val="24"/>
          <w:szCs w:val="24"/>
          <w:lang w:val="ca-ES"/>
        </w:rPr>
        <w:t>(número): _____________________________ (títol)</w:t>
      </w:r>
      <w:r>
        <w:rPr>
          <w:rFonts w:asciiTheme="majorHAnsi" w:hAnsiTheme="majorHAnsi" w:cstheme="majorHAnsi"/>
          <w:sz w:val="24"/>
          <w:szCs w:val="24"/>
          <w:lang w:val="ca-ES"/>
        </w:rPr>
        <w:t xml:space="preserve"> sumen un total de _______€ i no superen el 10% de l’import concedit pel Fons Pitiús de Cooperació. </w:t>
      </w:r>
    </w:p>
    <w:p w14:paraId="46AFD1B3" w14:textId="12548CFC" w:rsidR="00822F7E" w:rsidRPr="00BF4B65" w:rsidRDefault="0012106C" w:rsidP="00D01F26">
      <w:pPr>
        <w:spacing w:after="120"/>
        <w:jc w:val="both"/>
        <w:rPr>
          <w:rFonts w:asciiTheme="majorHAnsi" w:hAnsiTheme="majorHAnsi" w:cstheme="majorHAnsi"/>
          <w:sz w:val="24"/>
          <w:szCs w:val="24"/>
          <w:lang w:val="ca-ES"/>
        </w:rPr>
      </w:pPr>
      <w:r>
        <w:rPr>
          <w:rFonts w:asciiTheme="majorHAnsi" w:hAnsiTheme="majorHAnsi" w:cstheme="majorHAnsi"/>
          <w:sz w:val="24"/>
          <w:szCs w:val="24"/>
          <w:lang w:val="ca-ES"/>
        </w:rPr>
        <w:t xml:space="preserve">Que aquestes despeses </w:t>
      </w:r>
      <w:r w:rsidR="00B6150C">
        <w:rPr>
          <w:rFonts w:asciiTheme="majorHAnsi" w:hAnsiTheme="majorHAnsi" w:cstheme="majorHAnsi"/>
          <w:sz w:val="24"/>
          <w:szCs w:val="24"/>
          <w:lang w:val="ca-ES"/>
        </w:rPr>
        <w:t>són necessàries pel manteniment i funcionament de l’ONG i/o l’entitat sòcia local i que es detallen a continuació de forma desglossada.</w:t>
      </w:r>
      <w:r>
        <w:rPr>
          <w:rFonts w:asciiTheme="majorHAnsi" w:hAnsiTheme="majorHAnsi" w:cstheme="majorHAnsi"/>
          <w:sz w:val="24"/>
          <w:szCs w:val="24"/>
          <w:lang w:val="ca-ES"/>
        </w:rPr>
        <w:t xml:space="preserve"> </w:t>
      </w:r>
    </w:p>
    <w:p w14:paraId="353526A1" w14:textId="77777777" w:rsidR="0012106C" w:rsidRDefault="0012106C" w:rsidP="00D01F26">
      <w:pPr>
        <w:spacing w:after="120"/>
        <w:jc w:val="both"/>
        <w:rPr>
          <w:rFonts w:asciiTheme="majorHAnsi" w:hAnsiTheme="majorHAnsi" w:cstheme="majorHAnsi"/>
          <w:b/>
          <w:bCs/>
          <w:sz w:val="24"/>
          <w:szCs w:val="24"/>
          <w:lang w:val="ca-ES"/>
        </w:rPr>
      </w:pPr>
    </w:p>
    <w:tbl>
      <w:tblPr>
        <w:tblStyle w:val="Tablaconcuadrcula"/>
        <w:tblW w:w="0" w:type="auto"/>
        <w:tblInd w:w="38" w:type="dxa"/>
        <w:tblLook w:val="04A0" w:firstRow="1" w:lastRow="0" w:firstColumn="1" w:lastColumn="0" w:noHBand="0" w:noVBand="1"/>
      </w:tblPr>
      <w:tblGrid>
        <w:gridCol w:w="3331"/>
        <w:gridCol w:w="1559"/>
        <w:gridCol w:w="1843"/>
        <w:gridCol w:w="2047"/>
      </w:tblGrid>
      <w:tr w:rsidR="00D01F26" w:rsidRPr="00BF4B65" w14:paraId="3CA7519E" w14:textId="77777777" w:rsidTr="00B6150C">
        <w:tc>
          <w:tcPr>
            <w:tcW w:w="3331" w:type="dxa"/>
          </w:tcPr>
          <w:p w14:paraId="38E1CFBC" w14:textId="70ADE691" w:rsidR="00D01F26" w:rsidRPr="00BF4B65" w:rsidRDefault="00D01F26" w:rsidP="00D01F26">
            <w:pPr>
              <w:spacing w:after="120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ca-ES"/>
              </w:rPr>
            </w:pPr>
            <w:r w:rsidRPr="00BF4B65">
              <w:rPr>
                <w:rFonts w:asciiTheme="majorHAnsi" w:hAnsiTheme="majorHAnsi" w:cstheme="majorHAnsi"/>
                <w:b/>
                <w:bCs/>
                <w:sz w:val="24"/>
                <w:szCs w:val="24"/>
                <w:lang w:val="ca-ES"/>
              </w:rPr>
              <w:t>Concepte</w:t>
            </w:r>
          </w:p>
        </w:tc>
        <w:tc>
          <w:tcPr>
            <w:tcW w:w="1559" w:type="dxa"/>
          </w:tcPr>
          <w:p w14:paraId="49EB219C" w14:textId="3A912432" w:rsidR="00D01F26" w:rsidRPr="00BF4B65" w:rsidRDefault="00D01F26" w:rsidP="00D01F26">
            <w:pPr>
              <w:spacing w:after="120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ca-ES"/>
              </w:rPr>
            </w:pPr>
            <w:r w:rsidRPr="00BF4B65">
              <w:rPr>
                <w:rFonts w:asciiTheme="majorHAnsi" w:hAnsiTheme="majorHAnsi" w:cstheme="majorHAnsi"/>
                <w:b/>
                <w:bCs/>
                <w:sz w:val="24"/>
                <w:szCs w:val="24"/>
                <w:lang w:val="ca-ES"/>
              </w:rPr>
              <w:t>Període</w:t>
            </w:r>
          </w:p>
        </w:tc>
        <w:tc>
          <w:tcPr>
            <w:tcW w:w="1843" w:type="dxa"/>
          </w:tcPr>
          <w:p w14:paraId="5C752DFE" w14:textId="25D5F73C" w:rsidR="00D01F26" w:rsidRPr="00BF4B65" w:rsidRDefault="00D01F26" w:rsidP="00D01F26">
            <w:pPr>
              <w:spacing w:after="120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ca-ES"/>
              </w:rPr>
            </w:pPr>
            <w:r w:rsidRPr="00BF4B65">
              <w:rPr>
                <w:rFonts w:asciiTheme="majorHAnsi" w:hAnsiTheme="majorHAnsi" w:cstheme="majorHAnsi"/>
                <w:b/>
                <w:bCs/>
                <w:sz w:val="24"/>
                <w:szCs w:val="24"/>
                <w:lang w:val="ca-ES"/>
              </w:rPr>
              <w:t>Import imputat (€)</w:t>
            </w:r>
          </w:p>
        </w:tc>
        <w:tc>
          <w:tcPr>
            <w:tcW w:w="2047" w:type="dxa"/>
          </w:tcPr>
          <w:p w14:paraId="16725EB0" w14:textId="50332A5D" w:rsidR="00D01F26" w:rsidRPr="00BF4B65" w:rsidRDefault="00D01F26" w:rsidP="00D01F26">
            <w:pPr>
              <w:spacing w:after="120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ca-ES"/>
              </w:rPr>
            </w:pPr>
            <w:r w:rsidRPr="00BF4B65">
              <w:rPr>
                <w:rFonts w:asciiTheme="majorHAnsi" w:hAnsiTheme="majorHAnsi" w:cstheme="majorHAnsi"/>
                <w:b/>
                <w:bCs/>
                <w:sz w:val="24"/>
                <w:szCs w:val="24"/>
                <w:lang w:val="ca-ES"/>
              </w:rPr>
              <w:t>Observacions</w:t>
            </w:r>
          </w:p>
        </w:tc>
      </w:tr>
      <w:tr w:rsidR="00D01F26" w:rsidRPr="00BF4B65" w14:paraId="1B6B3ECB" w14:textId="77777777" w:rsidTr="00B6150C">
        <w:tc>
          <w:tcPr>
            <w:tcW w:w="3331" w:type="dxa"/>
          </w:tcPr>
          <w:p w14:paraId="79F2DF67" w14:textId="2257287D" w:rsidR="00D01F26" w:rsidRPr="00BF4B65" w:rsidRDefault="00D01F26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ca-ES"/>
              </w:rPr>
            </w:pPr>
            <w:r w:rsidRPr="00BF4B65">
              <w:rPr>
                <w:rFonts w:asciiTheme="majorHAnsi" w:hAnsiTheme="majorHAnsi" w:cstheme="majorHAnsi"/>
                <w:sz w:val="24"/>
                <w:szCs w:val="24"/>
                <w:lang w:val="ca-ES"/>
              </w:rPr>
              <w:t>Lloguer de l’oficina</w:t>
            </w:r>
          </w:p>
        </w:tc>
        <w:tc>
          <w:tcPr>
            <w:tcW w:w="1559" w:type="dxa"/>
          </w:tcPr>
          <w:p w14:paraId="75717DC8" w14:textId="77777777" w:rsidR="00D01F26" w:rsidRPr="00BF4B65" w:rsidRDefault="00D01F26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ca-ES"/>
              </w:rPr>
            </w:pPr>
          </w:p>
        </w:tc>
        <w:tc>
          <w:tcPr>
            <w:tcW w:w="1843" w:type="dxa"/>
          </w:tcPr>
          <w:p w14:paraId="1DF35C2B" w14:textId="77777777" w:rsidR="00D01F26" w:rsidRPr="00BF4B65" w:rsidRDefault="00D01F26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ca-ES"/>
              </w:rPr>
            </w:pPr>
          </w:p>
        </w:tc>
        <w:tc>
          <w:tcPr>
            <w:tcW w:w="2047" w:type="dxa"/>
          </w:tcPr>
          <w:p w14:paraId="1C239080" w14:textId="77777777" w:rsidR="00D01F26" w:rsidRPr="00BF4B65" w:rsidRDefault="00D01F26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ca-ES"/>
              </w:rPr>
            </w:pPr>
          </w:p>
        </w:tc>
      </w:tr>
      <w:tr w:rsidR="00D01F26" w:rsidRPr="00BF4B65" w14:paraId="46878274" w14:textId="77777777" w:rsidTr="00B6150C">
        <w:tc>
          <w:tcPr>
            <w:tcW w:w="3331" w:type="dxa"/>
          </w:tcPr>
          <w:p w14:paraId="7C549F60" w14:textId="666518A4" w:rsidR="00D01F26" w:rsidRPr="00BF4B65" w:rsidRDefault="00D01F26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ca-ES"/>
              </w:rPr>
            </w:pPr>
            <w:r w:rsidRPr="00BF4B65">
              <w:rPr>
                <w:rFonts w:asciiTheme="majorHAnsi" w:hAnsiTheme="majorHAnsi" w:cstheme="majorHAnsi"/>
                <w:sz w:val="24"/>
                <w:szCs w:val="24"/>
                <w:lang w:val="ca-ES"/>
              </w:rPr>
              <w:t>Subministraments (aigua, llum)</w:t>
            </w:r>
          </w:p>
        </w:tc>
        <w:tc>
          <w:tcPr>
            <w:tcW w:w="1559" w:type="dxa"/>
          </w:tcPr>
          <w:p w14:paraId="55731777" w14:textId="77777777" w:rsidR="00D01F26" w:rsidRPr="00BF4B65" w:rsidRDefault="00D01F26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ca-ES"/>
              </w:rPr>
            </w:pPr>
          </w:p>
        </w:tc>
        <w:tc>
          <w:tcPr>
            <w:tcW w:w="1843" w:type="dxa"/>
          </w:tcPr>
          <w:p w14:paraId="3B581828" w14:textId="77777777" w:rsidR="00D01F26" w:rsidRPr="00BF4B65" w:rsidRDefault="00D01F26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ca-ES"/>
              </w:rPr>
            </w:pPr>
          </w:p>
        </w:tc>
        <w:tc>
          <w:tcPr>
            <w:tcW w:w="2047" w:type="dxa"/>
          </w:tcPr>
          <w:p w14:paraId="3DA38DE6" w14:textId="77777777" w:rsidR="00D01F26" w:rsidRPr="00BF4B65" w:rsidRDefault="00D01F26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ca-ES"/>
              </w:rPr>
            </w:pPr>
          </w:p>
        </w:tc>
      </w:tr>
      <w:tr w:rsidR="00D01F26" w:rsidRPr="00BF4B65" w14:paraId="6DC78C6C" w14:textId="77777777" w:rsidTr="00B6150C">
        <w:tc>
          <w:tcPr>
            <w:tcW w:w="3331" w:type="dxa"/>
          </w:tcPr>
          <w:p w14:paraId="57A46412" w14:textId="30AD2ADA" w:rsidR="00D01F26" w:rsidRPr="00BF4B65" w:rsidRDefault="00D01F26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ca-ES"/>
              </w:rPr>
            </w:pPr>
            <w:r w:rsidRPr="00BF4B65">
              <w:rPr>
                <w:rFonts w:asciiTheme="majorHAnsi" w:hAnsiTheme="majorHAnsi" w:cstheme="majorHAnsi"/>
                <w:sz w:val="24"/>
                <w:szCs w:val="24"/>
                <w:lang w:val="ca-ES"/>
              </w:rPr>
              <w:t>Telèfon i internet</w:t>
            </w:r>
          </w:p>
        </w:tc>
        <w:tc>
          <w:tcPr>
            <w:tcW w:w="1559" w:type="dxa"/>
          </w:tcPr>
          <w:p w14:paraId="589FEEC3" w14:textId="77777777" w:rsidR="00D01F26" w:rsidRPr="00BF4B65" w:rsidRDefault="00D01F26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ca-ES"/>
              </w:rPr>
            </w:pPr>
          </w:p>
        </w:tc>
        <w:tc>
          <w:tcPr>
            <w:tcW w:w="1843" w:type="dxa"/>
          </w:tcPr>
          <w:p w14:paraId="0A97A215" w14:textId="77777777" w:rsidR="00D01F26" w:rsidRPr="00BF4B65" w:rsidRDefault="00D01F26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ca-ES"/>
              </w:rPr>
            </w:pPr>
          </w:p>
        </w:tc>
        <w:tc>
          <w:tcPr>
            <w:tcW w:w="2047" w:type="dxa"/>
          </w:tcPr>
          <w:p w14:paraId="7631C10A" w14:textId="77777777" w:rsidR="00D01F26" w:rsidRPr="00BF4B65" w:rsidRDefault="00D01F26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ca-ES"/>
              </w:rPr>
            </w:pPr>
          </w:p>
        </w:tc>
      </w:tr>
      <w:tr w:rsidR="00D01F26" w:rsidRPr="00BF4B65" w14:paraId="199A62D1" w14:textId="77777777" w:rsidTr="00B6150C">
        <w:tc>
          <w:tcPr>
            <w:tcW w:w="3331" w:type="dxa"/>
          </w:tcPr>
          <w:p w14:paraId="1B630BBD" w14:textId="0F89403A" w:rsidR="00D01F26" w:rsidRPr="00BF4B65" w:rsidRDefault="00D01F26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ca-ES"/>
              </w:rPr>
            </w:pPr>
            <w:r w:rsidRPr="00BF4B65">
              <w:rPr>
                <w:rFonts w:asciiTheme="majorHAnsi" w:hAnsiTheme="majorHAnsi" w:cstheme="majorHAnsi"/>
                <w:sz w:val="24"/>
                <w:szCs w:val="24"/>
                <w:lang w:val="ca-ES"/>
              </w:rPr>
              <w:t>Material fungible</w:t>
            </w:r>
          </w:p>
        </w:tc>
        <w:tc>
          <w:tcPr>
            <w:tcW w:w="1559" w:type="dxa"/>
          </w:tcPr>
          <w:p w14:paraId="41C618EB" w14:textId="77777777" w:rsidR="00D01F26" w:rsidRPr="00BF4B65" w:rsidRDefault="00D01F26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ca-ES"/>
              </w:rPr>
            </w:pPr>
          </w:p>
        </w:tc>
        <w:tc>
          <w:tcPr>
            <w:tcW w:w="1843" w:type="dxa"/>
          </w:tcPr>
          <w:p w14:paraId="67B6BF3E" w14:textId="77777777" w:rsidR="00D01F26" w:rsidRPr="00BF4B65" w:rsidRDefault="00D01F26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ca-ES"/>
              </w:rPr>
            </w:pPr>
          </w:p>
        </w:tc>
        <w:tc>
          <w:tcPr>
            <w:tcW w:w="2047" w:type="dxa"/>
          </w:tcPr>
          <w:p w14:paraId="68D39F7D" w14:textId="77777777" w:rsidR="00D01F26" w:rsidRPr="00BF4B65" w:rsidRDefault="00D01F26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ca-ES"/>
              </w:rPr>
            </w:pPr>
          </w:p>
        </w:tc>
      </w:tr>
      <w:tr w:rsidR="00D01F26" w:rsidRPr="00BF4B65" w14:paraId="05E18211" w14:textId="77777777" w:rsidTr="00B6150C">
        <w:tc>
          <w:tcPr>
            <w:tcW w:w="3331" w:type="dxa"/>
          </w:tcPr>
          <w:p w14:paraId="52CDAEB0" w14:textId="2C31E09F" w:rsidR="00D01F26" w:rsidRPr="00BF4B65" w:rsidRDefault="00D01F26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ca-ES"/>
              </w:rPr>
            </w:pPr>
            <w:r w:rsidRPr="00BF4B65">
              <w:rPr>
                <w:rFonts w:asciiTheme="majorHAnsi" w:hAnsiTheme="majorHAnsi" w:cstheme="majorHAnsi"/>
                <w:sz w:val="24"/>
                <w:szCs w:val="24"/>
                <w:lang w:val="ca-ES"/>
              </w:rPr>
              <w:t>Personal administratiu</w:t>
            </w:r>
          </w:p>
        </w:tc>
        <w:tc>
          <w:tcPr>
            <w:tcW w:w="1559" w:type="dxa"/>
          </w:tcPr>
          <w:p w14:paraId="37B369B5" w14:textId="77777777" w:rsidR="00D01F26" w:rsidRPr="00BF4B65" w:rsidRDefault="00D01F26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ca-ES"/>
              </w:rPr>
            </w:pPr>
          </w:p>
        </w:tc>
        <w:tc>
          <w:tcPr>
            <w:tcW w:w="1843" w:type="dxa"/>
          </w:tcPr>
          <w:p w14:paraId="78EB2170" w14:textId="77777777" w:rsidR="00D01F26" w:rsidRPr="00BF4B65" w:rsidRDefault="00D01F26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ca-ES"/>
              </w:rPr>
            </w:pPr>
          </w:p>
        </w:tc>
        <w:tc>
          <w:tcPr>
            <w:tcW w:w="2047" w:type="dxa"/>
          </w:tcPr>
          <w:p w14:paraId="6F6EB9F9" w14:textId="77777777" w:rsidR="00D01F26" w:rsidRPr="00BF4B65" w:rsidRDefault="00D01F26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ca-ES"/>
              </w:rPr>
            </w:pPr>
          </w:p>
        </w:tc>
      </w:tr>
      <w:tr w:rsidR="00D01F26" w:rsidRPr="00594671" w14:paraId="3A4502A6" w14:textId="77777777" w:rsidTr="00B6150C">
        <w:tc>
          <w:tcPr>
            <w:tcW w:w="3331" w:type="dxa"/>
          </w:tcPr>
          <w:p w14:paraId="3333517C" w14:textId="1692A1C4" w:rsidR="00D01F26" w:rsidRPr="00BF4B65" w:rsidRDefault="00594671" w:rsidP="00594671">
            <w:pPr>
              <w:spacing w:after="120"/>
              <w:rPr>
                <w:rFonts w:asciiTheme="majorHAnsi" w:hAnsiTheme="majorHAnsi" w:cstheme="majorHAnsi"/>
                <w:sz w:val="24"/>
                <w:szCs w:val="24"/>
                <w:lang w:val="ca-E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ca-ES"/>
              </w:rPr>
              <w:t>Viatges per f</w:t>
            </w:r>
            <w:r w:rsidR="00D01F26" w:rsidRPr="00BF4B65">
              <w:rPr>
                <w:rFonts w:asciiTheme="majorHAnsi" w:hAnsiTheme="majorHAnsi" w:cstheme="majorHAnsi"/>
                <w:sz w:val="24"/>
                <w:szCs w:val="24"/>
                <w:lang w:val="ca-ES"/>
              </w:rPr>
              <w:t>ormulació</w:t>
            </w:r>
            <w:r>
              <w:rPr>
                <w:rFonts w:asciiTheme="majorHAnsi" w:hAnsiTheme="majorHAnsi" w:cstheme="majorHAnsi"/>
                <w:sz w:val="24"/>
                <w:szCs w:val="24"/>
                <w:lang w:val="ca-ES"/>
              </w:rPr>
              <w:t xml:space="preserve"> o seguiment </w:t>
            </w:r>
            <w:r w:rsidR="00D01F26" w:rsidRPr="00BF4B65">
              <w:rPr>
                <w:rFonts w:asciiTheme="majorHAnsi" w:hAnsiTheme="majorHAnsi" w:cstheme="majorHAnsi"/>
                <w:sz w:val="24"/>
                <w:szCs w:val="24"/>
                <w:lang w:val="ca-ES"/>
              </w:rPr>
              <w:t>del projecte</w:t>
            </w:r>
          </w:p>
        </w:tc>
        <w:tc>
          <w:tcPr>
            <w:tcW w:w="1559" w:type="dxa"/>
          </w:tcPr>
          <w:p w14:paraId="52C9D165" w14:textId="77777777" w:rsidR="00D01F26" w:rsidRPr="00BF4B65" w:rsidRDefault="00D01F26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ca-ES"/>
              </w:rPr>
            </w:pPr>
          </w:p>
        </w:tc>
        <w:tc>
          <w:tcPr>
            <w:tcW w:w="1843" w:type="dxa"/>
          </w:tcPr>
          <w:p w14:paraId="2372F73F" w14:textId="77777777" w:rsidR="00D01F26" w:rsidRPr="00BF4B65" w:rsidRDefault="00D01F26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ca-ES"/>
              </w:rPr>
            </w:pPr>
          </w:p>
        </w:tc>
        <w:tc>
          <w:tcPr>
            <w:tcW w:w="2047" w:type="dxa"/>
          </w:tcPr>
          <w:p w14:paraId="0C83E06A" w14:textId="77777777" w:rsidR="00D01F26" w:rsidRPr="00BF4B65" w:rsidRDefault="00D01F26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ca-ES"/>
              </w:rPr>
            </w:pPr>
          </w:p>
        </w:tc>
      </w:tr>
      <w:tr w:rsidR="00D01F26" w:rsidRPr="00BF4B65" w14:paraId="74071C3D" w14:textId="77777777" w:rsidTr="00B6150C">
        <w:tc>
          <w:tcPr>
            <w:tcW w:w="3331" w:type="dxa"/>
          </w:tcPr>
          <w:p w14:paraId="3869FE1D" w14:textId="17E309D8" w:rsidR="00D01F26" w:rsidRPr="00BF4B65" w:rsidRDefault="00D01F26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ca-ES"/>
              </w:rPr>
            </w:pPr>
            <w:r w:rsidRPr="00BF4B65">
              <w:rPr>
                <w:rFonts w:asciiTheme="majorHAnsi" w:hAnsiTheme="majorHAnsi" w:cstheme="majorHAnsi"/>
                <w:sz w:val="24"/>
                <w:szCs w:val="24"/>
                <w:lang w:val="ca-ES"/>
              </w:rPr>
              <w:t xml:space="preserve">Altres: </w:t>
            </w:r>
          </w:p>
        </w:tc>
        <w:tc>
          <w:tcPr>
            <w:tcW w:w="1559" w:type="dxa"/>
          </w:tcPr>
          <w:p w14:paraId="55465FCC" w14:textId="77777777" w:rsidR="00D01F26" w:rsidRPr="00BF4B65" w:rsidRDefault="00D01F26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ca-ES"/>
              </w:rPr>
            </w:pPr>
          </w:p>
        </w:tc>
        <w:tc>
          <w:tcPr>
            <w:tcW w:w="1843" w:type="dxa"/>
          </w:tcPr>
          <w:p w14:paraId="07D6026F" w14:textId="77777777" w:rsidR="00D01F26" w:rsidRPr="00BF4B65" w:rsidRDefault="00D01F26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ca-ES"/>
              </w:rPr>
            </w:pPr>
          </w:p>
        </w:tc>
        <w:tc>
          <w:tcPr>
            <w:tcW w:w="2047" w:type="dxa"/>
          </w:tcPr>
          <w:p w14:paraId="38281053" w14:textId="77777777" w:rsidR="00D01F26" w:rsidRPr="00BF4B65" w:rsidRDefault="00D01F26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ca-ES"/>
              </w:rPr>
            </w:pPr>
          </w:p>
        </w:tc>
      </w:tr>
      <w:tr w:rsidR="00D01F26" w:rsidRPr="00BF4B65" w14:paraId="787446A7" w14:textId="77777777" w:rsidTr="00B6150C">
        <w:tc>
          <w:tcPr>
            <w:tcW w:w="4890" w:type="dxa"/>
            <w:gridSpan w:val="2"/>
          </w:tcPr>
          <w:p w14:paraId="3CF772B4" w14:textId="7E591487" w:rsidR="00D01F26" w:rsidRPr="00BF4B65" w:rsidRDefault="00D01F26" w:rsidP="00D01F26">
            <w:pPr>
              <w:spacing w:after="120"/>
              <w:jc w:val="right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ca-ES"/>
              </w:rPr>
            </w:pPr>
            <w:r w:rsidRPr="00BF4B65">
              <w:rPr>
                <w:rFonts w:asciiTheme="majorHAnsi" w:hAnsiTheme="majorHAnsi" w:cstheme="majorHAnsi"/>
                <w:b/>
                <w:bCs/>
                <w:sz w:val="24"/>
                <w:szCs w:val="24"/>
                <w:lang w:val="ca-ES"/>
              </w:rPr>
              <w:t>TOTAL DESPESES INDIRECTES</w:t>
            </w:r>
          </w:p>
        </w:tc>
        <w:tc>
          <w:tcPr>
            <w:tcW w:w="1843" w:type="dxa"/>
          </w:tcPr>
          <w:p w14:paraId="7BF832BD" w14:textId="77777777" w:rsidR="00D01F26" w:rsidRPr="00BF4B65" w:rsidRDefault="00D01F26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ca-ES"/>
              </w:rPr>
            </w:pPr>
          </w:p>
        </w:tc>
        <w:tc>
          <w:tcPr>
            <w:tcW w:w="2047" w:type="dxa"/>
          </w:tcPr>
          <w:p w14:paraId="7BBF6435" w14:textId="77777777" w:rsidR="00D01F26" w:rsidRPr="00BF4B65" w:rsidRDefault="00D01F26" w:rsidP="00D01F26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ca-ES"/>
              </w:rPr>
            </w:pPr>
          </w:p>
        </w:tc>
      </w:tr>
    </w:tbl>
    <w:p w14:paraId="2BBDA063" w14:textId="77777777" w:rsidR="00B6150C" w:rsidRDefault="00B6150C" w:rsidP="0012106C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val="ca-ES"/>
        </w:rPr>
      </w:pPr>
    </w:p>
    <w:p w14:paraId="3F37EE6D" w14:textId="77777777" w:rsidR="00594671" w:rsidRDefault="00594671" w:rsidP="0012106C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val="ca-ES"/>
        </w:rPr>
      </w:pPr>
    </w:p>
    <w:p w14:paraId="5F84CADE" w14:textId="4B879721" w:rsidR="0012106C" w:rsidRDefault="0012106C" w:rsidP="0012106C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val="ca-ES"/>
        </w:rPr>
      </w:pPr>
      <w:r>
        <w:rPr>
          <w:rFonts w:asciiTheme="majorHAnsi" w:hAnsiTheme="majorHAnsi" w:cstheme="majorHAnsi"/>
          <w:sz w:val="24"/>
          <w:szCs w:val="24"/>
          <w:lang w:val="ca-ES"/>
        </w:rPr>
        <w:t>El/la secretari/ària                                                               Vist-i-plau del/de la president/a</w:t>
      </w:r>
    </w:p>
    <w:p w14:paraId="3FF39BB0" w14:textId="133F812A" w:rsidR="0012106C" w:rsidRDefault="00B6150C" w:rsidP="0012106C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val="ca-ES"/>
        </w:rPr>
      </w:pPr>
      <w:r>
        <w:rPr>
          <w:rFonts w:asciiTheme="majorHAnsi" w:hAnsiTheme="majorHAnsi" w:cstheme="majorHAnsi"/>
          <w:sz w:val="24"/>
          <w:szCs w:val="24"/>
          <w:lang w:val="ca-ES"/>
        </w:rPr>
        <w:t>Signatura</w:t>
      </w:r>
      <w:r w:rsidR="0012106C">
        <w:rPr>
          <w:rFonts w:asciiTheme="majorHAnsi" w:hAnsiTheme="majorHAnsi" w:cstheme="majorHAnsi"/>
          <w:sz w:val="24"/>
          <w:szCs w:val="24"/>
          <w:lang w:val="ca-ES"/>
        </w:rPr>
        <w:t>:                                                                              Nom:</w:t>
      </w:r>
    </w:p>
    <w:p w14:paraId="133095C3" w14:textId="00135607" w:rsidR="0012106C" w:rsidRPr="00BF4B65" w:rsidRDefault="00B6150C" w:rsidP="0012106C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  <w:lang w:val="ca-ES"/>
        </w:rPr>
      </w:pPr>
      <w:r>
        <w:rPr>
          <w:rFonts w:asciiTheme="majorHAnsi" w:hAnsiTheme="majorHAnsi" w:cstheme="majorHAnsi"/>
          <w:sz w:val="24"/>
          <w:szCs w:val="24"/>
          <w:lang w:val="ca-ES"/>
        </w:rPr>
        <w:t xml:space="preserve">               </w:t>
      </w:r>
      <w:r w:rsidR="0012106C">
        <w:rPr>
          <w:rFonts w:asciiTheme="majorHAnsi" w:hAnsiTheme="majorHAnsi" w:cstheme="majorHAnsi"/>
          <w:sz w:val="24"/>
          <w:szCs w:val="24"/>
          <w:lang w:val="ca-ES"/>
        </w:rPr>
        <w:t xml:space="preserve">                                                                               </w:t>
      </w:r>
      <w:r>
        <w:rPr>
          <w:rFonts w:asciiTheme="majorHAnsi" w:hAnsiTheme="majorHAnsi" w:cstheme="majorHAnsi"/>
          <w:sz w:val="24"/>
          <w:szCs w:val="24"/>
          <w:lang w:val="ca-ES"/>
        </w:rPr>
        <w:t xml:space="preserve">  </w:t>
      </w:r>
      <w:r w:rsidR="0012106C">
        <w:rPr>
          <w:rFonts w:asciiTheme="majorHAnsi" w:hAnsiTheme="majorHAnsi" w:cstheme="majorHAnsi"/>
          <w:sz w:val="24"/>
          <w:szCs w:val="24"/>
          <w:lang w:val="ca-ES"/>
        </w:rPr>
        <w:t xml:space="preserve">Signatura: </w:t>
      </w:r>
    </w:p>
    <w:p w14:paraId="2F00BBAB" w14:textId="77777777" w:rsidR="00822F7E" w:rsidRPr="00BF4B65" w:rsidRDefault="00822F7E" w:rsidP="00D01F26">
      <w:pPr>
        <w:spacing w:after="120"/>
        <w:jc w:val="both"/>
        <w:rPr>
          <w:rFonts w:asciiTheme="majorHAnsi" w:hAnsiTheme="majorHAnsi" w:cstheme="majorHAnsi"/>
          <w:sz w:val="24"/>
          <w:szCs w:val="24"/>
          <w:lang w:val="ca-ES"/>
        </w:rPr>
      </w:pPr>
    </w:p>
    <w:sectPr w:rsidR="00822F7E" w:rsidRPr="00BF4B65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5EFA0" w14:textId="77777777" w:rsidR="00356575" w:rsidRDefault="00356575" w:rsidP="00356575">
      <w:pPr>
        <w:spacing w:after="0" w:line="240" w:lineRule="auto"/>
      </w:pPr>
      <w:r>
        <w:separator/>
      </w:r>
    </w:p>
  </w:endnote>
  <w:endnote w:type="continuationSeparator" w:id="0">
    <w:p w14:paraId="172CC84A" w14:textId="77777777" w:rsidR="00356575" w:rsidRDefault="00356575" w:rsidP="003565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1E8B5" w14:textId="77777777" w:rsidR="00356575" w:rsidRDefault="00356575" w:rsidP="00356575">
      <w:pPr>
        <w:spacing w:after="0" w:line="240" w:lineRule="auto"/>
      </w:pPr>
      <w:r>
        <w:separator/>
      </w:r>
    </w:p>
  </w:footnote>
  <w:footnote w:type="continuationSeparator" w:id="0">
    <w:p w14:paraId="4FB4122E" w14:textId="77777777" w:rsidR="00356575" w:rsidRDefault="00356575" w:rsidP="003565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B1A27" w14:textId="65B59CD1" w:rsidR="00356575" w:rsidRPr="00356575" w:rsidRDefault="00356575" w:rsidP="00356575">
    <w:pPr>
      <w:pStyle w:val="Encabezado"/>
      <w:ind w:left="57" w:right="-680"/>
      <w:jc w:val="right"/>
      <w:rPr>
        <w:rFonts w:ascii="Calibri" w:eastAsia="Calibri" w:hAnsi="Calibri" w:cs="Times New Roman"/>
        <w:color w:val="5B9BD5"/>
        <w:kern w:val="2"/>
        <w:lang w:val="ca-ES"/>
        <w14:ligatures w14:val="standardContextual"/>
      </w:rPr>
    </w:pPr>
    <w:r w:rsidRPr="00356575">
      <w:rPr>
        <w:rFonts w:ascii="Calibri" w:eastAsia="Calibri" w:hAnsi="Calibri" w:cs="Times New Roman"/>
        <w:noProof/>
        <w:kern w:val="2"/>
        <w:lang w:val="es-ES"/>
        <w14:ligatures w14:val="standardContextual"/>
      </w:rPr>
      <w:drawing>
        <wp:anchor distT="0" distB="0" distL="114300" distR="114300" simplePos="0" relativeHeight="251658752" behindDoc="0" locked="0" layoutInCell="1" allowOverlap="1" wp14:anchorId="05EAA968" wp14:editId="40CADF61">
          <wp:simplePos x="0" y="0"/>
          <wp:positionH relativeFrom="column">
            <wp:posOffset>-991235</wp:posOffset>
          </wp:positionH>
          <wp:positionV relativeFrom="paragraph">
            <wp:posOffset>-288290</wp:posOffset>
          </wp:positionV>
          <wp:extent cx="1566814" cy="819150"/>
          <wp:effectExtent l="0" t="0" r="0" b="0"/>
          <wp:wrapNone/>
          <wp:docPr id="1073930699" name="Imagen 1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930699" name="Imagen 1" descr="Text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6814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903F0">
      <w:rPr>
        <w:lang w:val="es-ES"/>
      </w:rPr>
      <w:tab/>
      <w:t xml:space="preserve"> </w:t>
    </w:r>
    <w:r w:rsidRPr="00356575">
      <w:rPr>
        <w:rFonts w:ascii="Calibri" w:eastAsia="Calibri" w:hAnsi="Calibri" w:cs="Times New Roman"/>
        <w:color w:val="5B9BD5"/>
        <w:kern w:val="2"/>
        <w:lang w:val="ca-ES"/>
        <w14:ligatures w14:val="standardContextual"/>
      </w:rPr>
      <w:t>FONS PITIÚS DE COOPERACIÓ</w:t>
    </w:r>
  </w:p>
  <w:p w14:paraId="49E74C78" w14:textId="388AE703" w:rsidR="00356575" w:rsidRPr="00356575" w:rsidRDefault="00356575" w:rsidP="00356575">
    <w:pPr>
      <w:tabs>
        <w:tab w:val="center" w:pos="4252"/>
        <w:tab w:val="right" w:pos="8504"/>
      </w:tabs>
      <w:spacing w:after="0" w:line="240" w:lineRule="auto"/>
      <w:ind w:right="-680"/>
      <w:jc w:val="right"/>
      <w:rPr>
        <w:rFonts w:ascii="Calibri" w:eastAsia="Calibri" w:hAnsi="Calibri" w:cs="Times New Roman"/>
        <w:color w:val="5B9BD5"/>
        <w:kern w:val="2"/>
        <w:lang w:val="ca-ES"/>
        <w14:ligatures w14:val="standardContextual"/>
      </w:rPr>
    </w:pPr>
    <w:r w:rsidRPr="00356575">
      <w:rPr>
        <w:rFonts w:ascii="Calibri" w:eastAsia="Calibri" w:hAnsi="Calibri" w:cs="Times New Roman"/>
        <w:color w:val="5B9BD5"/>
        <w:kern w:val="2"/>
        <w:lang w:val="ca-ES"/>
        <w14:ligatures w14:val="standardContextual"/>
      </w:rPr>
      <w:t>Convocatòria de projectes de cooperació 202</w:t>
    </w:r>
    <w:r>
      <w:rPr>
        <w:rFonts w:ascii="Calibri" w:eastAsia="Calibri" w:hAnsi="Calibri" w:cs="Times New Roman"/>
        <w:color w:val="5B9BD5"/>
        <w:kern w:val="2"/>
        <w:lang w:val="ca-ES"/>
        <w14:ligatures w14:val="standardContextual"/>
      </w:rPr>
      <w:t>6</w:t>
    </w:r>
  </w:p>
  <w:p w14:paraId="7CCBE6D3" w14:textId="496D6C90" w:rsidR="00356575" w:rsidRPr="00356575" w:rsidRDefault="00356575" w:rsidP="00356575">
    <w:pPr>
      <w:pStyle w:val="Encabezado"/>
      <w:tabs>
        <w:tab w:val="clear" w:pos="4680"/>
        <w:tab w:val="clear" w:pos="9360"/>
        <w:tab w:val="left" w:pos="3435"/>
      </w:tabs>
      <w:rPr>
        <w:lang w:val="ca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24531676">
    <w:abstractNumId w:val="8"/>
  </w:num>
  <w:num w:numId="2" w16cid:durableId="1044058997">
    <w:abstractNumId w:val="6"/>
  </w:num>
  <w:num w:numId="3" w16cid:durableId="613439332">
    <w:abstractNumId w:val="5"/>
  </w:num>
  <w:num w:numId="4" w16cid:durableId="1901162636">
    <w:abstractNumId w:val="4"/>
  </w:num>
  <w:num w:numId="5" w16cid:durableId="1304191965">
    <w:abstractNumId w:val="7"/>
  </w:num>
  <w:num w:numId="6" w16cid:durableId="311101376">
    <w:abstractNumId w:val="3"/>
  </w:num>
  <w:num w:numId="7" w16cid:durableId="153574506">
    <w:abstractNumId w:val="2"/>
  </w:num>
  <w:num w:numId="8" w16cid:durableId="604505354">
    <w:abstractNumId w:val="1"/>
  </w:num>
  <w:num w:numId="9" w16cid:durableId="15042721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2106C"/>
    <w:rsid w:val="0015074B"/>
    <w:rsid w:val="0022580A"/>
    <w:rsid w:val="0029639D"/>
    <w:rsid w:val="00326F90"/>
    <w:rsid w:val="00356575"/>
    <w:rsid w:val="003A127C"/>
    <w:rsid w:val="00594671"/>
    <w:rsid w:val="00645AE3"/>
    <w:rsid w:val="00822F7E"/>
    <w:rsid w:val="008A4085"/>
    <w:rsid w:val="008A70F5"/>
    <w:rsid w:val="00A131D1"/>
    <w:rsid w:val="00A80EE8"/>
    <w:rsid w:val="00A903F0"/>
    <w:rsid w:val="00AA1D8D"/>
    <w:rsid w:val="00AB78C8"/>
    <w:rsid w:val="00B47730"/>
    <w:rsid w:val="00B6150C"/>
    <w:rsid w:val="00BF4B65"/>
    <w:rsid w:val="00CB0664"/>
    <w:rsid w:val="00D01F26"/>
    <w:rsid w:val="00EC367E"/>
    <w:rsid w:val="00FB799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57CC4E3A"/>
  <w14:defaultImageDpi w14:val="300"/>
  <w15:docId w15:val="{6989B833-904F-4B2C-9393-682C5ADA9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183</Words>
  <Characters>1008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1189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Marta - Fons Pitiús</cp:lastModifiedBy>
  <cp:revision>9</cp:revision>
  <dcterms:created xsi:type="dcterms:W3CDTF">2013-12-23T23:15:00Z</dcterms:created>
  <dcterms:modified xsi:type="dcterms:W3CDTF">2026-02-12T11:32:00Z</dcterms:modified>
  <cp:category/>
</cp:coreProperties>
</file>